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Bad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Bad 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Küche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Küche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Bad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Bad 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Küche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Bad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Bad 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rechts </w:t>
            </w:r>
          </w:p>
          <w:p>
            <w:pPr>
              <w:spacing w:before="0" w:after="0" w:line="240" w:lineRule="auto"/>
            </w:pPr>
            <w:r>
              <w:t>4. OG </w:t>
            </w:r>
          </w:p>
          <w:p>
            <w:pPr>
              <w:spacing w:before="0" w:after="0" w:line="240" w:lineRule="auto"/>
            </w:pPr>
            <w:r>
              <w:t>Bad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rechts </w:t>
            </w:r>
          </w:p>
          <w:p>
            <w:pPr>
              <w:spacing w:before="0" w:after="0" w:line="240" w:lineRule="auto"/>
            </w:pPr>
            <w:r>
              <w:t>4. OG </w:t>
            </w:r>
          </w:p>
          <w:p>
            <w:pPr>
              <w:spacing w:before="0" w:after="0" w:line="240" w:lineRule="auto"/>
            </w:pPr>
            <w:r>
              <w:t>Bad 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rechts </w:t>
            </w:r>
          </w:p>
          <w:p>
            <w:pPr>
              <w:spacing w:before="0" w:after="0" w:line="240" w:lineRule="auto"/>
            </w:pPr>
            <w:r>
              <w:t>4 OG </w:t>
            </w:r>
          </w:p>
          <w:p>
            <w:pPr>
              <w:spacing w:before="0" w:after="0" w:line="240" w:lineRule="auto"/>
            </w:pPr>
            <w:r>
              <w:t>Küche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rechts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Bad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rechts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Bad 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rechts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Küche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Küche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Bad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3. OG</w:t>
            </w:r>
          </w:p>
          <w:p>
            <w:pPr>
              <w:spacing w:before="0" w:after="0" w:line="240" w:lineRule="auto"/>
            </w:pPr>
            <w:r>
              <w:t>Bad 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rechts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Bad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rechts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Bad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rechts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Küche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1.OG </w:t>
            </w:r>
          </w:p>
          <w:p>
            <w:pPr>
              <w:spacing w:before="0" w:after="0" w:line="240" w:lineRule="auto"/>
            </w:pPr>
            <w:r>
              <w:t>Bad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1.OG </w:t>
            </w:r>
          </w:p>
          <w:p>
            <w:pPr>
              <w:spacing w:before="0" w:after="0" w:line="240" w:lineRule="auto"/>
            </w:pPr>
            <w:r>
              <w:t>Bad 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links </w:t>
            </w:r>
          </w:p>
          <w:p>
            <w:pPr>
              <w:spacing w:before="0" w:after="0" w:line="240" w:lineRule="auto"/>
            </w:pPr>
            <w:r>
              <w:t>1.OG </w:t>
            </w:r>
          </w:p>
          <w:p>
            <w:pPr>
              <w:spacing w:before="0" w:after="0" w:line="240" w:lineRule="auto"/>
            </w:pPr>
            <w:r>
              <w:t>Küche wand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Atellier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, Block 2 </w:t>
          </w:r>
        </w:p>
        <w:p>
          <w:pPr>
            <w:spacing w:before="0" w:after="0"/>
          </w:pPr>
          <w:r>
            <w:t>241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